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704F7" w:rsidR="0077397D" w:rsidP="0045721E" w:rsidRDefault="0077397D" w14:paraId="3252838A" w14:textId="77777777">
      <w:pPr>
        <w:spacing w:after="0"/>
        <w:rPr>
          <w:rFonts w:ascii="Arial" w:hAnsi="Arial" w:cs="Arial"/>
        </w:rPr>
      </w:pPr>
    </w:p>
    <w:p w:rsidRPr="00C704F7" w:rsidR="0077397D" w:rsidP="0045721E" w:rsidRDefault="0077397D" w14:paraId="1BBEBE90" w14:textId="77777777">
      <w:pPr>
        <w:spacing w:after="0"/>
        <w:rPr>
          <w:rFonts w:ascii="Arial" w:hAnsi="Arial" w:cs="Arial"/>
        </w:rPr>
      </w:pPr>
    </w:p>
    <w:p w:rsidRPr="00C704F7" w:rsidR="0077397D" w:rsidP="0045721E" w:rsidRDefault="0077397D" w14:paraId="6A6B8D77" w14:textId="77777777">
      <w:pPr>
        <w:spacing w:after="0"/>
        <w:rPr>
          <w:rFonts w:ascii="Arial" w:hAnsi="Arial" w:cs="Arial"/>
        </w:rPr>
      </w:pPr>
    </w:p>
    <w:p w:rsidRPr="00C704F7" w:rsidR="0077397D" w:rsidP="0045721E" w:rsidRDefault="0077397D" w14:paraId="30939458" w14:textId="77777777">
      <w:pPr>
        <w:spacing w:after="0"/>
        <w:rPr>
          <w:rFonts w:ascii="Arial" w:hAnsi="Arial" w:cs="Arial"/>
        </w:rPr>
      </w:pPr>
    </w:p>
    <w:p w:rsidRPr="00C704F7" w:rsidR="0077397D" w:rsidP="0045721E" w:rsidRDefault="0077397D" w14:paraId="52B32B8C" w14:textId="77777777">
      <w:pPr>
        <w:spacing w:after="0"/>
        <w:rPr>
          <w:rFonts w:ascii="Arial" w:hAnsi="Arial" w:cs="Arial"/>
        </w:rPr>
      </w:pPr>
    </w:p>
    <w:p w:rsidRPr="00C704F7" w:rsidR="00274E05" w:rsidP="0045721E" w:rsidRDefault="00274E05" w14:paraId="3A1130E8" w14:textId="77777777">
      <w:pPr>
        <w:spacing w:after="0"/>
        <w:rPr>
          <w:rFonts w:ascii="Arial" w:hAnsi="Arial" w:cs="Arial"/>
        </w:rPr>
      </w:pPr>
    </w:p>
    <w:p w:rsidRPr="00C704F7" w:rsidR="00274E05" w:rsidP="0045721E" w:rsidRDefault="00274E05" w14:paraId="2416F491" w14:textId="77777777">
      <w:pPr>
        <w:spacing w:after="0"/>
        <w:rPr>
          <w:rFonts w:ascii="Arial" w:hAnsi="Arial" w:cs="Arial"/>
        </w:rPr>
      </w:pPr>
    </w:p>
    <w:p w:rsidRPr="00C704F7" w:rsidR="00274E05" w:rsidP="0045721E" w:rsidRDefault="00274E05" w14:paraId="68F23E3D" w14:textId="77777777">
      <w:pPr>
        <w:spacing w:after="0"/>
        <w:rPr>
          <w:rFonts w:ascii="Arial" w:hAnsi="Arial" w:cs="Arial"/>
        </w:rPr>
      </w:pPr>
    </w:p>
    <w:p w:rsidRPr="00C704F7" w:rsidR="0077397D" w:rsidP="0045721E" w:rsidRDefault="0077397D" w14:paraId="4632ED40" w14:textId="77777777">
      <w:pPr>
        <w:spacing w:after="0"/>
        <w:rPr>
          <w:rFonts w:ascii="Arial" w:hAnsi="Arial" w:cs="Arial"/>
        </w:rPr>
      </w:pPr>
    </w:p>
    <w:p w:rsidRPr="00C704F7" w:rsidR="0077397D" w:rsidP="0045721E" w:rsidRDefault="0077397D" w14:paraId="47033584" w14:textId="77777777">
      <w:pPr>
        <w:spacing w:after="0"/>
        <w:jc w:val="center"/>
        <w:rPr>
          <w:rFonts w:ascii="Arial" w:hAnsi="Arial" w:cs="Arial"/>
        </w:rPr>
      </w:pPr>
      <w:r w:rsidRPr="00C704F7">
        <w:rPr>
          <w:rFonts w:ascii="Arial" w:hAnsi="Arial" w:cs="Arial"/>
        </w:rPr>
        <w:t>[Insert Company Logo]</w:t>
      </w:r>
    </w:p>
    <w:p w:rsidRPr="00C704F7" w:rsidR="005526C9" w:rsidP="0045721E" w:rsidRDefault="0077397D" w14:paraId="184D11AC" w14:textId="77777777">
      <w:pPr>
        <w:spacing w:after="0"/>
        <w:jc w:val="center"/>
        <w:rPr>
          <w:rFonts w:ascii="Arial" w:hAnsi="Arial" w:cs="Arial"/>
        </w:rPr>
      </w:pPr>
      <w:r w:rsidRPr="00C704F7">
        <w:rPr>
          <w:rFonts w:ascii="Arial" w:hAnsi="Arial" w:cs="Arial"/>
        </w:rPr>
        <w:t xml:space="preserve">Doc No. XXX </w:t>
      </w:r>
      <w:r w:rsidRPr="00C704F7" w:rsidR="005526C9">
        <w:rPr>
          <w:rFonts w:ascii="Arial" w:hAnsi="Arial" w:cs="Arial"/>
        </w:rPr>
        <w:t xml:space="preserve">[Document Name] </w:t>
      </w:r>
    </w:p>
    <w:p w:rsidRPr="00C704F7" w:rsidR="005526C9" w:rsidP="0045721E" w:rsidRDefault="005526C9" w14:paraId="5A335A61" w14:textId="77777777">
      <w:pPr>
        <w:spacing w:after="0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6"/>
        <w:gridCol w:w="1884"/>
        <w:gridCol w:w="2000"/>
        <w:gridCol w:w="1783"/>
        <w:gridCol w:w="1473"/>
      </w:tblGrid>
      <w:tr w:rsidRPr="00C704F7" w:rsidR="00E874FF" w:rsidTr="00E874FF" w14:paraId="357B1CA6" w14:textId="13735AD7">
        <w:tc>
          <w:tcPr>
            <w:tcW w:w="1716" w:type="dxa"/>
          </w:tcPr>
          <w:p w:rsidRPr="00C704F7" w:rsidR="00E874FF" w:rsidP="0045721E" w:rsidRDefault="00E874FF" w14:paraId="048F0766" w14:textId="756B713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704F7">
              <w:rPr>
                <w:rFonts w:ascii="Arial" w:hAnsi="Arial" w:cs="Arial"/>
              </w:rPr>
              <w:t>Version</w:t>
            </w:r>
          </w:p>
        </w:tc>
        <w:tc>
          <w:tcPr>
            <w:tcW w:w="1884" w:type="dxa"/>
          </w:tcPr>
          <w:p w:rsidRPr="00C704F7" w:rsidR="00E874FF" w:rsidP="0045721E" w:rsidRDefault="00E874FF" w14:paraId="5A7FCE48" w14:textId="792C1FA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704F7">
              <w:rPr>
                <w:rFonts w:ascii="Arial" w:hAnsi="Arial" w:cs="Arial"/>
              </w:rPr>
              <w:t>Document Change</w:t>
            </w:r>
          </w:p>
        </w:tc>
        <w:tc>
          <w:tcPr>
            <w:tcW w:w="2000" w:type="dxa"/>
          </w:tcPr>
          <w:p w:rsidRPr="00C704F7" w:rsidR="00E874FF" w:rsidP="0045721E" w:rsidRDefault="00E874FF" w14:paraId="74197BB7" w14:textId="049A3FC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704F7">
              <w:rPr>
                <w:rFonts w:ascii="Arial" w:hAnsi="Arial" w:cs="Arial"/>
              </w:rPr>
              <w:t>Originator</w:t>
            </w:r>
          </w:p>
        </w:tc>
        <w:tc>
          <w:tcPr>
            <w:tcW w:w="1783" w:type="dxa"/>
          </w:tcPr>
          <w:p w:rsidRPr="00C704F7" w:rsidR="00E874FF" w:rsidP="0045721E" w:rsidRDefault="00E874FF" w14:paraId="10AC1A56" w14:textId="15623D1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704F7">
              <w:rPr>
                <w:rFonts w:ascii="Arial" w:hAnsi="Arial" w:cs="Arial"/>
              </w:rPr>
              <w:t>Approved By</w:t>
            </w:r>
          </w:p>
        </w:tc>
        <w:tc>
          <w:tcPr>
            <w:tcW w:w="1473" w:type="dxa"/>
          </w:tcPr>
          <w:p w:rsidRPr="00C704F7" w:rsidR="00E874FF" w:rsidP="0045721E" w:rsidRDefault="00E874FF" w14:paraId="4B709D86" w14:textId="23629FB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704F7">
              <w:rPr>
                <w:rFonts w:ascii="Arial" w:hAnsi="Arial" w:cs="Arial"/>
              </w:rPr>
              <w:t>Date</w:t>
            </w:r>
          </w:p>
        </w:tc>
      </w:tr>
      <w:tr w:rsidRPr="00C704F7" w:rsidR="00E874FF" w:rsidTr="00E874FF" w14:paraId="60683D11" w14:textId="45D1C364">
        <w:tc>
          <w:tcPr>
            <w:tcW w:w="1716" w:type="dxa"/>
          </w:tcPr>
          <w:p w:rsidRPr="00C704F7" w:rsidR="00E874FF" w:rsidP="0045721E" w:rsidRDefault="00E874FF" w14:paraId="0164CD19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84" w:type="dxa"/>
          </w:tcPr>
          <w:p w:rsidRPr="00C704F7" w:rsidR="00E874FF" w:rsidP="0045721E" w:rsidRDefault="00E874FF" w14:paraId="4F06EA1D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0" w:type="dxa"/>
          </w:tcPr>
          <w:p w:rsidRPr="00C704F7" w:rsidR="00E874FF" w:rsidP="0045721E" w:rsidRDefault="00E874FF" w14:paraId="57504442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</w:tcPr>
          <w:p w:rsidRPr="00C704F7" w:rsidR="00E874FF" w:rsidP="0045721E" w:rsidRDefault="00E874FF" w14:paraId="3D577D21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73" w:type="dxa"/>
          </w:tcPr>
          <w:p w:rsidRPr="00C704F7" w:rsidR="00E874FF" w:rsidP="0045721E" w:rsidRDefault="00E874FF" w14:paraId="1B41AC58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Pr="00C704F7" w:rsidR="00E874FF" w:rsidTr="00E874FF" w14:paraId="7398E21F" w14:textId="77777777">
        <w:tc>
          <w:tcPr>
            <w:tcW w:w="1716" w:type="dxa"/>
          </w:tcPr>
          <w:p w:rsidRPr="00C704F7" w:rsidR="00E874FF" w:rsidP="0045721E" w:rsidRDefault="00E874FF" w14:paraId="45A54901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84" w:type="dxa"/>
          </w:tcPr>
          <w:p w:rsidRPr="00C704F7" w:rsidR="00E874FF" w:rsidP="0045721E" w:rsidRDefault="00E874FF" w14:paraId="70EE82CD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0" w:type="dxa"/>
          </w:tcPr>
          <w:p w:rsidRPr="00C704F7" w:rsidR="00E874FF" w:rsidP="0045721E" w:rsidRDefault="00E874FF" w14:paraId="091CF1B4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</w:tcPr>
          <w:p w:rsidRPr="00C704F7" w:rsidR="00E874FF" w:rsidP="0045721E" w:rsidRDefault="00E874FF" w14:paraId="36714A5A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73" w:type="dxa"/>
          </w:tcPr>
          <w:p w:rsidRPr="00C704F7" w:rsidR="00E874FF" w:rsidP="0045721E" w:rsidRDefault="00E874FF" w14:paraId="333E2EDF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Pr="00C704F7" w:rsidR="0077397D" w:rsidP="0045721E" w:rsidRDefault="0077397D" w14:paraId="5B3FD91E" w14:textId="5FABBB0A">
      <w:pPr>
        <w:spacing w:after="0"/>
        <w:jc w:val="center"/>
        <w:rPr>
          <w:rFonts w:ascii="Arial" w:hAnsi="Arial" w:cs="Arial" w:eastAsiaTheme="majorEastAsia"/>
          <w:b/>
          <w:bCs/>
          <w:color w:val="365F91" w:themeColor="accent1" w:themeShade="BF"/>
          <w:sz w:val="28"/>
          <w:szCs w:val="28"/>
        </w:rPr>
      </w:pPr>
      <w:r w:rsidRPr="00C704F7">
        <w:rPr>
          <w:rFonts w:ascii="Arial" w:hAnsi="Arial" w:cs="Arial"/>
        </w:rPr>
        <w:br w:type="page"/>
      </w:r>
    </w:p>
    <w:p w:rsidRPr="0045721E" w:rsidR="00493906" w:rsidP="0045721E" w:rsidRDefault="0045721E" w14:paraId="0EF87028" w14:textId="2AD681CA">
      <w:pPr>
        <w:spacing w:after="0"/>
        <w:ind w:left="-142"/>
        <w:rPr>
          <w:rFonts w:ascii="Arial" w:hAnsi="Arial" w:cs="Arial"/>
        </w:rPr>
      </w:pPr>
      <w:r w:rsidRPr="4B9EDA09" w:rsidR="0045721E">
        <w:rPr>
          <w:rFonts w:ascii="Arial" w:hAnsi="Arial" w:cs="Arial"/>
          <w:highlight w:val="yellow"/>
        </w:rPr>
        <w:t>Use this template to document admin processes so your team can follow them step-by-step.</w:t>
      </w:r>
    </w:p>
    <w:p w:rsidRPr="0045721E" w:rsidR="00C704F7" w:rsidP="0045721E" w:rsidRDefault="00C704F7" w14:paraId="23139098" w14:textId="249CAAEA">
      <w:pPr>
        <w:pStyle w:val="Heading2"/>
      </w:pPr>
      <w:r w:rsidRPr="0045721E">
        <w:t>Overview:</w:t>
      </w:r>
    </w:p>
    <w:p w:rsidRPr="0045721E" w:rsidR="00C704F7" w:rsidP="0045721E" w:rsidRDefault="00C704F7" w14:paraId="524B86C0" w14:textId="24E5693E">
      <w:pPr>
        <w:spacing w:after="0"/>
        <w:ind w:left="-142"/>
        <w:rPr>
          <w:rFonts w:ascii="Arial" w:hAnsi="Arial" w:cs="Arial"/>
        </w:rPr>
      </w:pPr>
      <w:r w:rsidRPr="4B9EDA09" w:rsidR="00C704F7">
        <w:rPr>
          <w:rFonts w:ascii="Arial" w:hAnsi="Arial" w:cs="Arial"/>
        </w:rPr>
        <w:t xml:space="preserve">Provide </w:t>
      </w:r>
      <w:r w:rsidRPr="4B9EDA09" w:rsidR="02869408">
        <w:rPr>
          <w:rFonts w:ascii="Arial" w:hAnsi="Arial" w:cs="Arial"/>
        </w:rPr>
        <w:t>an</w:t>
      </w:r>
      <w:r w:rsidRPr="4B9EDA09" w:rsidR="00C704F7">
        <w:rPr>
          <w:rFonts w:ascii="Arial" w:hAnsi="Arial" w:cs="Arial"/>
        </w:rPr>
        <w:t xml:space="preserve"> overview of the process. </w:t>
      </w:r>
    </w:p>
    <w:p w:rsidRPr="0045721E" w:rsidR="00493906" w:rsidP="0045721E" w:rsidRDefault="00C704F7" w14:paraId="00D6E6C8" w14:textId="64C68658">
      <w:pPr>
        <w:pStyle w:val="Heading2"/>
      </w:pPr>
      <w:r w:rsidRPr="0045721E">
        <w:t xml:space="preserve">Reference Section: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0"/>
        <w:gridCol w:w="4428"/>
      </w:tblGrid>
      <w:tr w:rsidRPr="0045721E" w:rsidR="0045721E" w:rsidTr="4B9EDA09" w14:paraId="44BC9003" w14:textId="77777777">
        <w:tc>
          <w:tcPr>
            <w:tcW w:w="4320" w:type="dxa"/>
            <w:tcMar/>
          </w:tcPr>
          <w:p w:rsidRPr="0045721E" w:rsidR="00C704F7" w:rsidP="4B9EDA09" w:rsidRDefault="00C4007B" w14:paraId="0EEFF7BE" w14:textId="5A0F702F">
            <w:pPr>
              <w:spacing w:line="276" w:lineRule="auto"/>
              <w:ind w:left="0"/>
              <w:rPr>
                <w:rFonts w:ascii="Arial" w:hAnsi="Arial" w:cs="Arial"/>
                <w:b w:val="1"/>
                <w:bCs w:val="1"/>
              </w:rPr>
            </w:pPr>
            <w:r w:rsidRPr="4B9EDA09" w:rsidR="00C4007B">
              <w:rPr>
                <w:rFonts w:ascii="Arial" w:hAnsi="Arial" w:cs="Arial"/>
                <w:b w:val="1"/>
                <w:bCs w:val="1"/>
              </w:rPr>
              <w:t>TITLE</w:t>
            </w:r>
          </w:p>
        </w:tc>
        <w:tc>
          <w:tcPr>
            <w:tcW w:w="4428" w:type="dxa"/>
            <w:tcMar/>
          </w:tcPr>
          <w:p w:rsidRPr="0045721E" w:rsidR="00C704F7" w:rsidP="4B9EDA09" w:rsidRDefault="00C4007B" w14:paraId="26FFF73C" w14:textId="72F47135">
            <w:pPr>
              <w:spacing w:line="276" w:lineRule="auto"/>
              <w:ind w:left="0"/>
              <w:rPr>
                <w:rFonts w:ascii="Arial" w:hAnsi="Arial" w:cs="Arial"/>
                <w:b w:val="1"/>
                <w:bCs w:val="1"/>
              </w:rPr>
            </w:pPr>
            <w:r w:rsidRPr="4B9EDA09" w:rsidR="00C4007B">
              <w:rPr>
                <w:rFonts w:ascii="Arial" w:hAnsi="Arial" w:cs="Arial"/>
                <w:b w:val="1"/>
                <w:bCs w:val="1"/>
              </w:rPr>
              <w:t>References</w:t>
            </w:r>
          </w:p>
        </w:tc>
      </w:tr>
      <w:tr w:rsidRPr="0045721E" w:rsidR="0045721E" w:rsidTr="4B9EDA09" w14:paraId="288501FD" w14:textId="77777777">
        <w:tc>
          <w:tcPr>
            <w:tcW w:w="4320" w:type="dxa"/>
            <w:tcMar/>
          </w:tcPr>
          <w:p w:rsidRPr="0045721E" w:rsidR="00C4007B" w:rsidP="4B9EDA09" w:rsidRDefault="00C4007B" w14:paraId="5CB35FBC" w14:textId="4F3073D5">
            <w:pPr>
              <w:spacing w:line="276" w:lineRule="auto"/>
              <w:ind w:left="0"/>
              <w:rPr>
                <w:rFonts w:ascii="Arial" w:hAnsi="Arial" w:cs="Arial"/>
              </w:rPr>
            </w:pPr>
            <w:r w:rsidRPr="4B9EDA09" w:rsidR="00C4007B">
              <w:rPr>
                <w:rFonts w:ascii="Arial" w:hAnsi="Arial" w:cs="Arial"/>
              </w:rPr>
              <w:t>Include here any references such as videos, apps, links to access</w:t>
            </w:r>
          </w:p>
        </w:tc>
        <w:tc>
          <w:tcPr>
            <w:tcW w:w="4428" w:type="dxa"/>
            <w:tcMar/>
          </w:tcPr>
          <w:p w:rsidRPr="0045721E" w:rsidR="00C4007B" w:rsidP="0045721E" w:rsidRDefault="00C4007B" w14:paraId="686C945F" w14:textId="77777777">
            <w:pPr>
              <w:spacing w:line="276" w:lineRule="auto"/>
              <w:ind w:left="-142"/>
              <w:rPr>
                <w:rFonts w:ascii="Arial" w:hAnsi="Arial" w:cs="Arial"/>
              </w:rPr>
            </w:pPr>
          </w:p>
        </w:tc>
      </w:tr>
    </w:tbl>
    <w:p w:rsidRPr="0045721E" w:rsidR="00C704F7" w:rsidP="0045721E" w:rsidRDefault="00C704F7" w14:paraId="7E033801" w14:textId="77777777">
      <w:pPr>
        <w:spacing w:after="0"/>
        <w:ind w:left="-142"/>
        <w:rPr>
          <w:rFonts w:ascii="Arial" w:hAnsi="Arial" w:cs="Arial"/>
        </w:rPr>
      </w:pPr>
    </w:p>
    <w:p w:rsidRPr="0045721E" w:rsidR="00493906" w:rsidP="0045721E" w:rsidRDefault="002207A9" w14:paraId="4F6043B9" w14:textId="14C33707">
      <w:pPr>
        <w:pStyle w:val="Heading2"/>
      </w:pPr>
      <w:r w:rsidRPr="0045721E">
        <w:t>Roles:</w:t>
      </w:r>
    </w:p>
    <w:p w:rsidRPr="0045721E" w:rsidR="002207A9" w:rsidP="0045721E" w:rsidRDefault="002207A9" w14:paraId="7019F8BA" w14:textId="12EC38D7">
      <w:pPr>
        <w:pStyle w:val="ListParagraph"/>
        <w:numPr>
          <w:ilvl w:val="0"/>
          <w:numId w:val="10"/>
        </w:numPr>
        <w:spacing w:after="0"/>
        <w:ind w:left="284"/>
        <w:rPr>
          <w:rFonts w:ascii="Arial" w:hAnsi="Arial" w:cs="Arial"/>
        </w:rPr>
      </w:pPr>
      <w:r w:rsidRPr="0045721E">
        <w:rPr>
          <w:rFonts w:ascii="Arial" w:hAnsi="Arial" w:cs="Arial"/>
        </w:rPr>
        <w:t>List down people responsible for this procedure</w:t>
      </w:r>
    </w:p>
    <w:p w:rsidRPr="0045721E" w:rsidR="00493906" w:rsidP="0045721E" w:rsidRDefault="007D51A7" w14:paraId="3B12EB79" w14:textId="75CEF9A7">
      <w:pPr>
        <w:pStyle w:val="Heading2"/>
      </w:pPr>
      <w:r w:rsidRPr="0045721E">
        <w:t>Procedure:</w:t>
      </w:r>
    </w:p>
    <w:p w:rsidRPr="0045721E" w:rsidR="007D51A7" w:rsidP="0045721E" w:rsidRDefault="007D51A7" w14:paraId="317DE8A8" w14:textId="65F4EEFF">
      <w:pPr>
        <w:pStyle w:val="ListParagraph"/>
        <w:numPr>
          <w:ilvl w:val="0"/>
          <w:numId w:val="14"/>
        </w:numPr>
        <w:spacing w:after="0"/>
        <w:ind w:left="284"/>
        <w:rPr>
          <w:rFonts w:ascii="Arial" w:hAnsi="Arial" w:cs="Arial"/>
        </w:rPr>
      </w:pPr>
      <w:r w:rsidRPr="4B9EDA09" w:rsidR="007D51A7">
        <w:rPr>
          <w:rFonts w:ascii="Arial" w:hAnsi="Arial" w:cs="Arial"/>
        </w:rPr>
        <w:t xml:space="preserve">Add step by step </w:t>
      </w:r>
      <w:r w:rsidRPr="4B9EDA09" w:rsidR="4D240040">
        <w:rPr>
          <w:rFonts w:ascii="Arial" w:hAnsi="Arial" w:cs="Arial"/>
        </w:rPr>
        <w:t>instructions;</w:t>
      </w:r>
      <w:r w:rsidRPr="4B9EDA09" w:rsidR="007D51A7">
        <w:rPr>
          <w:rFonts w:ascii="Arial" w:hAnsi="Arial" w:cs="Arial"/>
        </w:rPr>
        <w:t xml:space="preserve"> you may also include screenshots for references. </w:t>
      </w:r>
    </w:p>
    <w:p w:rsidRPr="0045721E" w:rsidR="00493906" w:rsidP="0045721E" w:rsidRDefault="007D51A7" w14:paraId="197A32C9" w14:textId="5ACA2001">
      <w:pPr>
        <w:pStyle w:val="Heading2"/>
      </w:pPr>
      <w:r w:rsidRPr="0045721E">
        <w:t xml:space="preserve">Key points: </w:t>
      </w:r>
    </w:p>
    <w:p w:rsidRPr="0045721E" w:rsidR="00493906" w:rsidP="0045721E" w:rsidRDefault="007D51A7" w14:paraId="758117B9" w14:textId="633D6182">
      <w:pPr>
        <w:pStyle w:val="ListParagraph"/>
        <w:numPr>
          <w:ilvl w:val="0"/>
          <w:numId w:val="10"/>
        </w:numPr>
        <w:spacing w:after="0"/>
        <w:ind w:left="284"/>
        <w:rPr>
          <w:rFonts w:ascii="Arial" w:hAnsi="Arial" w:cs="Arial"/>
        </w:rPr>
      </w:pPr>
      <w:r w:rsidRPr="0045721E">
        <w:rPr>
          <w:rFonts w:ascii="Arial" w:hAnsi="Arial" w:cs="Arial"/>
        </w:rPr>
        <w:t xml:space="preserve">List down summary of </w:t>
      </w:r>
      <w:r w:rsidRPr="0045721E" w:rsidR="0045721E">
        <w:rPr>
          <w:rFonts w:ascii="Arial" w:hAnsi="Arial" w:cs="Arial"/>
        </w:rPr>
        <w:t>procedure</w:t>
      </w:r>
    </w:p>
    <w:sectPr w:rsidRPr="0045721E" w:rsidR="00493906" w:rsidSect="00C704F7">
      <w:headerReference w:type="default" r:id="rId11"/>
      <w:footerReference w:type="default" r:id="rId12"/>
      <w:pgSz w:w="12240" w:h="15840" w:orient="portrait"/>
      <w:pgMar w:top="1440" w:right="1800" w:bottom="1440" w:left="1800" w:header="720" w:footer="31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74E05" w:rsidP="00274E05" w:rsidRDefault="00274E05" w14:paraId="6A8BEBAE" w14:textId="77777777">
      <w:pPr>
        <w:spacing w:after="0" w:line="240" w:lineRule="auto"/>
      </w:pPr>
      <w:r>
        <w:separator/>
      </w:r>
    </w:p>
  </w:endnote>
  <w:endnote w:type="continuationSeparator" w:id="0">
    <w:p w:rsidR="00274E05" w:rsidP="00274E05" w:rsidRDefault="00274E05" w14:paraId="0E5E5F7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2952"/>
      <w:gridCol w:w="3393"/>
      <w:gridCol w:w="2511"/>
    </w:tblGrid>
    <w:tr w:rsidRPr="00C704F7" w:rsidR="002A761F" w:rsidTr="0045721E" w14:paraId="6748CA2D" w14:textId="77777777">
      <w:tc>
        <w:tcPr>
          <w:tcW w:w="2952" w:type="dxa"/>
        </w:tcPr>
        <w:p w:rsidRPr="00C704F7" w:rsidR="002A761F" w:rsidRDefault="00C704F7" w14:paraId="5CB7D758" w14:textId="77777777">
          <w:pPr>
            <w:pStyle w:val="Footer"/>
            <w:rPr>
              <w:rFonts w:ascii="Arial" w:hAnsi="Arial" w:cs="Arial"/>
            </w:rPr>
          </w:pPr>
          <w:r w:rsidRPr="00C704F7">
            <w:rPr>
              <w:rFonts w:ascii="Arial" w:hAnsi="Arial" w:cs="Arial"/>
            </w:rPr>
            <w:t>Date Reviewed:</w:t>
          </w:r>
        </w:p>
        <w:p w:rsidRPr="00C704F7" w:rsidR="00C704F7" w:rsidRDefault="00C704F7" w14:paraId="1909E63F" w14:textId="73E3DF13">
          <w:pPr>
            <w:pStyle w:val="Footer"/>
            <w:rPr>
              <w:rFonts w:ascii="Arial" w:hAnsi="Arial" w:cs="Arial"/>
            </w:rPr>
          </w:pPr>
          <w:r w:rsidRPr="00C704F7">
            <w:rPr>
              <w:rFonts w:ascii="Arial" w:hAnsi="Arial" w:cs="Arial"/>
            </w:rPr>
            <w:t>Version:</w:t>
          </w:r>
        </w:p>
      </w:tc>
      <w:tc>
        <w:tcPr>
          <w:tcW w:w="3393" w:type="dxa"/>
        </w:tcPr>
        <w:p w:rsidRPr="00C704F7" w:rsidR="002A761F" w:rsidP="0045721E" w:rsidRDefault="00C704F7" w14:paraId="2BD2B9B5" w14:textId="7FE76FDB">
          <w:pPr>
            <w:pStyle w:val="Footer"/>
            <w:jc w:val="center"/>
            <w:rPr>
              <w:rFonts w:ascii="Arial" w:hAnsi="Arial" w:cs="Arial"/>
            </w:rPr>
          </w:pPr>
          <w:r w:rsidRPr="00C704F7">
            <w:rPr>
              <w:rFonts w:ascii="Arial" w:hAnsi="Arial" w:cs="Arial"/>
            </w:rPr>
            <w:t>Uncontrolled when printed</w:t>
          </w:r>
        </w:p>
      </w:tc>
      <w:tc>
        <w:tcPr>
          <w:tcW w:w="2511" w:type="dxa"/>
        </w:tcPr>
        <w:p w:rsidRPr="00C704F7" w:rsidR="002A761F" w:rsidP="00C704F7" w:rsidRDefault="00C704F7" w14:paraId="4E2B1EC8" w14:textId="49514A42">
          <w:pPr>
            <w:pStyle w:val="Footer"/>
            <w:jc w:val="right"/>
            <w:rPr>
              <w:rFonts w:ascii="Arial" w:hAnsi="Arial" w:cs="Arial"/>
            </w:rPr>
          </w:pPr>
          <w:r w:rsidRPr="00C704F7">
            <w:rPr>
              <w:rFonts w:ascii="Arial" w:hAnsi="Arial" w:cs="Arial"/>
            </w:rPr>
            <w:t xml:space="preserve">Page </w:t>
          </w:r>
          <w:r w:rsidRPr="00C704F7">
            <w:rPr>
              <w:rFonts w:ascii="Arial" w:hAnsi="Arial" w:cs="Arial"/>
              <w:b/>
              <w:bCs/>
            </w:rPr>
            <w:fldChar w:fldCharType="begin"/>
          </w:r>
          <w:r w:rsidRPr="00C704F7">
            <w:rPr>
              <w:rFonts w:ascii="Arial" w:hAnsi="Arial" w:cs="Arial"/>
              <w:b/>
              <w:bCs/>
            </w:rPr>
            <w:instrText xml:space="preserve"> PAGE  \* Arabic  \* MERGEFORMAT </w:instrText>
          </w:r>
          <w:r w:rsidRPr="00C704F7">
            <w:rPr>
              <w:rFonts w:ascii="Arial" w:hAnsi="Arial" w:cs="Arial"/>
              <w:b/>
              <w:bCs/>
            </w:rPr>
            <w:fldChar w:fldCharType="separate"/>
          </w:r>
          <w:r w:rsidRPr="00C704F7">
            <w:rPr>
              <w:rFonts w:ascii="Arial" w:hAnsi="Arial" w:cs="Arial"/>
              <w:b/>
              <w:bCs/>
              <w:noProof/>
            </w:rPr>
            <w:t>1</w:t>
          </w:r>
          <w:r w:rsidRPr="00C704F7">
            <w:rPr>
              <w:rFonts w:ascii="Arial" w:hAnsi="Arial" w:cs="Arial"/>
              <w:b/>
              <w:bCs/>
            </w:rPr>
            <w:fldChar w:fldCharType="end"/>
          </w:r>
          <w:r w:rsidRPr="00C704F7">
            <w:rPr>
              <w:rFonts w:ascii="Arial" w:hAnsi="Arial" w:cs="Arial"/>
            </w:rPr>
            <w:t xml:space="preserve"> of </w:t>
          </w:r>
          <w:r w:rsidRPr="00C704F7">
            <w:rPr>
              <w:rFonts w:ascii="Arial" w:hAnsi="Arial" w:cs="Arial"/>
              <w:b/>
              <w:bCs/>
            </w:rPr>
            <w:fldChar w:fldCharType="begin"/>
          </w:r>
          <w:r w:rsidRPr="00C704F7">
            <w:rPr>
              <w:rFonts w:ascii="Arial" w:hAnsi="Arial" w:cs="Arial"/>
              <w:b/>
              <w:bCs/>
            </w:rPr>
            <w:instrText xml:space="preserve"> NUMPAGES  \* Arabic  \* MERGEFORMAT </w:instrText>
          </w:r>
          <w:r w:rsidRPr="00C704F7">
            <w:rPr>
              <w:rFonts w:ascii="Arial" w:hAnsi="Arial" w:cs="Arial"/>
              <w:b/>
              <w:bCs/>
            </w:rPr>
            <w:fldChar w:fldCharType="separate"/>
          </w:r>
          <w:r w:rsidRPr="00C704F7">
            <w:rPr>
              <w:rFonts w:ascii="Arial" w:hAnsi="Arial" w:cs="Arial"/>
              <w:b/>
              <w:bCs/>
              <w:noProof/>
            </w:rPr>
            <w:t>2</w:t>
          </w:r>
          <w:r w:rsidRPr="00C704F7">
            <w:rPr>
              <w:rFonts w:ascii="Arial" w:hAnsi="Arial" w:cs="Arial"/>
              <w:b/>
              <w:bCs/>
            </w:rPr>
            <w:fldChar w:fldCharType="end"/>
          </w:r>
        </w:p>
      </w:tc>
    </w:tr>
  </w:tbl>
  <w:p w:rsidR="00C41F54" w:rsidRDefault="00C41F54" w14:paraId="1A5D024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74E05" w:rsidP="00274E05" w:rsidRDefault="00274E05" w14:paraId="33B9DD06" w14:textId="77777777">
      <w:pPr>
        <w:spacing w:after="0" w:line="240" w:lineRule="auto"/>
      </w:pPr>
      <w:r>
        <w:separator/>
      </w:r>
    </w:p>
  </w:footnote>
  <w:footnote w:type="continuationSeparator" w:id="0">
    <w:p w:rsidR="00274E05" w:rsidP="00274E05" w:rsidRDefault="00274E05" w14:paraId="307BC3C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952"/>
      <w:gridCol w:w="2952"/>
      <w:gridCol w:w="2952"/>
    </w:tblGrid>
    <w:tr w:rsidRPr="00C41F54" w:rsidR="00274E05" w:rsidTr="00C41F54" w14:paraId="3FFA45C7" w14:textId="77777777">
      <w:trPr>
        <w:trHeight w:val="423"/>
      </w:trPr>
      <w:tc>
        <w:tcPr>
          <w:tcW w:w="2952" w:type="dxa"/>
          <w:vMerge w:val="restart"/>
        </w:tcPr>
        <w:p w:rsidRPr="00C41F54" w:rsidR="00274E05" w:rsidRDefault="00274E05" w14:paraId="3A6253AF" w14:textId="22205734">
          <w:pPr>
            <w:pStyle w:val="Header"/>
            <w:rPr>
              <w:rFonts w:ascii="Arial" w:hAnsi="Arial" w:cs="Arial"/>
            </w:rPr>
          </w:pPr>
          <w:r w:rsidRPr="00C41F54">
            <w:rPr>
              <w:rFonts w:ascii="Arial" w:hAnsi="Arial" w:cs="Arial"/>
            </w:rPr>
            <w:t>[Insert Company Logo]</w:t>
          </w:r>
        </w:p>
      </w:tc>
      <w:tc>
        <w:tcPr>
          <w:tcW w:w="2952" w:type="dxa"/>
        </w:tcPr>
        <w:p w:rsidRPr="00C41F54" w:rsidR="00274E05" w:rsidP="009F655F" w:rsidRDefault="009F655F" w14:paraId="69312355" w14:textId="792A713E">
          <w:pPr>
            <w:pStyle w:val="Header"/>
            <w:jc w:val="center"/>
            <w:rPr>
              <w:rFonts w:ascii="Arial" w:hAnsi="Arial" w:cs="Arial"/>
            </w:rPr>
          </w:pPr>
          <w:r w:rsidRPr="00C41F54">
            <w:rPr>
              <w:rFonts w:ascii="Arial" w:hAnsi="Arial" w:cs="Arial"/>
            </w:rPr>
            <w:t>Company Name</w:t>
          </w:r>
        </w:p>
      </w:tc>
      <w:tc>
        <w:tcPr>
          <w:tcW w:w="2952" w:type="dxa"/>
        </w:tcPr>
        <w:p w:rsidRPr="00C41F54" w:rsidR="00274E05" w:rsidP="009F655F" w:rsidRDefault="009F655F" w14:paraId="1D256E04" w14:textId="78C9A8A3">
          <w:pPr>
            <w:pStyle w:val="Header"/>
            <w:jc w:val="center"/>
            <w:rPr>
              <w:rFonts w:ascii="Arial" w:hAnsi="Arial" w:cs="Arial"/>
            </w:rPr>
          </w:pPr>
          <w:r w:rsidRPr="00C41F54">
            <w:rPr>
              <w:rFonts w:ascii="Arial" w:hAnsi="Arial" w:cs="Arial"/>
            </w:rPr>
            <w:t>Doc No. XXX</w:t>
          </w:r>
        </w:p>
      </w:tc>
    </w:tr>
    <w:tr w:rsidRPr="00C41F54" w:rsidR="00274E05" w:rsidTr="00C41F54" w14:paraId="2D358CE6" w14:textId="77777777">
      <w:trPr>
        <w:trHeight w:val="546"/>
      </w:trPr>
      <w:tc>
        <w:tcPr>
          <w:tcW w:w="2952" w:type="dxa"/>
          <w:vMerge/>
        </w:tcPr>
        <w:p w:rsidRPr="00C41F54" w:rsidR="00274E05" w:rsidRDefault="00274E05" w14:paraId="7F53B137" w14:textId="77777777">
          <w:pPr>
            <w:pStyle w:val="Header"/>
            <w:rPr>
              <w:rFonts w:ascii="Arial" w:hAnsi="Arial" w:cs="Arial"/>
            </w:rPr>
          </w:pPr>
        </w:p>
      </w:tc>
      <w:tc>
        <w:tcPr>
          <w:tcW w:w="2952" w:type="dxa"/>
        </w:tcPr>
        <w:p w:rsidRPr="00C41F54" w:rsidR="00274E05" w:rsidP="009F655F" w:rsidRDefault="00C41F54" w14:paraId="48C28796" w14:textId="4E6C7E07">
          <w:pPr>
            <w:pStyle w:val="Header"/>
            <w:jc w:val="center"/>
            <w:rPr>
              <w:rFonts w:ascii="Arial" w:hAnsi="Arial" w:cs="Arial"/>
            </w:rPr>
          </w:pPr>
          <w:r w:rsidRPr="00C41F54">
            <w:rPr>
              <w:rFonts w:ascii="Arial" w:hAnsi="Arial" w:cs="Arial"/>
            </w:rPr>
            <w:t>Version</w:t>
          </w:r>
        </w:p>
      </w:tc>
      <w:tc>
        <w:tcPr>
          <w:tcW w:w="2952" w:type="dxa"/>
        </w:tcPr>
        <w:p w:rsidRPr="00C41F54" w:rsidR="00274E05" w:rsidP="009F655F" w:rsidRDefault="009F655F" w14:paraId="69D86207" w14:textId="7D65D253">
          <w:pPr>
            <w:pStyle w:val="Header"/>
            <w:jc w:val="center"/>
            <w:rPr>
              <w:rFonts w:ascii="Arial" w:hAnsi="Arial" w:cs="Arial"/>
            </w:rPr>
          </w:pPr>
          <w:r w:rsidRPr="00C41F54">
            <w:rPr>
              <w:rFonts w:ascii="Arial" w:hAnsi="Arial" w:cs="Arial"/>
            </w:rPr>
            <w:t>Procedure Name</w:t>
          </w:r>
        </w:p>
      </w:tc>
    </w:tr>
  </w:tbl>
  <w:p w:rsidR="00274E05" w:rsidRDefault="00274E05" w14:paraId="6AF1FF2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E37811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9" w15:restartNumberingAfterBreak="0">
    <w:nsid w:val="4B4E301C"/>
    <w:multiLevelType w:val="hybridMultilevel"/>
    <w:tmpl w:val="A5B80BE4"/>
    <w:lvl w:ilvl="0" w:tplc="0C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0" w15:restartNumberingAfterBreak="0">
    <w:nsid w:val="5B144602"/>
    <w:multiLevelType w:val="hybridMultilevel"/>
    <w:tmpl w:val="0174080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324158">
    <w:abstractNumId w:val="8"/>
  </w:num>
  <w:num w:numId="2" w16cid:durableId="368648553">
    <w:abstractNumId w:val="6"/>
  </w:num>
  <w:num w:numId="3" w16cid:durableId="869996633">
    <w:abstractNumId w:val="5"/>
  </w:num>
  <w:num w:numId="4" w16cid:durableId="2006470178">
    <w:abstractNumId w:val="4"/>
  </w:num>
  <w:num w:numId="5" w16cid:durableId="710805432">
    <w:abstractNumId w:val="7"/>
  </w:num>
  <w:num w:numId="6" w16cid:durableId="1049452911">
    <w:abstractNumId w:val="3"/>
  </w:num>
  <w:num w:numId="7" w16cid:durableId="1287002273">
    <w:abstractNumId w:val="2"/>
  </w:num>
  <w:num w:numId="8" w16cid:durableId="123541801">
    <w:abstractNumId w:val="1"/>
  </w:num>
  <w:num w:numId="9" w16cid:durableId="1049837626">
    <w:abstractNumId w:val="0"/>
  </w:num>
  <w:num w:numId="10" w16cid:durableId="2053528880">
    <w:abstractNumId w:val="9"/>
  </w:num>
  <w:num w:numId="11" w16cid:durableId="1081560905">
    <w:abstractNumId w:val="7"/>
  </w:num>
  <w:num w:numId="12" w16cid:durableId="1668484507">
    <w:abstractNumId w:val="7"/>
  </w:num>
  <w:num w:numId="13" w16cid:durableId="935022956">
    <w:abstractNumId w:val="7"/>
  </w:num>
  <w:num w:numId="14" w16cid:durableId="12740473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3646"/>
    <w:rsid w:val="00090F8D"/>
    <w:rsid w:val="000F45E9"/>
    <w:rsid w:val="0015074B"/>
    <w:rsid w:val="002207A9"/>
    <w:rsid w:val="00274E05"/>
    <w:rsid w:val="00285D2B"/>
    <w:rsid w:val="0029639D"/>
    <w:rsid w:val="002A761F"/>
    <w:rsid w:val="00326F90"/>
    <w:rsid w:val="0045721E"/>
    <w:rsid w:val="00493906"/>
    <w:rsid w:val="005526C9"/>
    <w:rsid w:val="0059559D"/>
    <w:rsid w:val="00616453"/>
    <w:rsid w:val="006B46C9"/>
    <w:rsid w:val="0077397D"/>
    <w:rsid w:val="007D51A7"/>
    <w:rsid w:val="008A5A24"/>
    <w:rsid w:val="00975BDF"/>
    <w:rsid w:val="009F655F"/>
    <w:rsid w:val="00AA1D8D"/>
    <w:rsid w:val="00AE46E1"/>
    <w:rsid w:val="00B2641F"/>
    <w:rsid w:val="00B47730"/>
    <w:rsid w:val="00BA4A2F"/>
    <w:rsid w:val="00C4007B"/>
    <w:rsid w:val="00C41F54"/>
    <w:rsid w:val="00C704F7"/>
    <w:rsid w:val="00CB0664"/>
    <w:rsid w:val="00D76862"/>
    <w:rsid w:val="00E1608E"/>
    <w:rsid w:val="00E874FF"/>
    <w:rsid w:val="00F16B01"/>
    <w:rsid w:val="00F965F4"/>
    <w:rsid w:val="00FC693F"/>
    <w:rsid w:val="02869408"/>
    <w:rsid w:val="4B9EDA09"/>
    <w:rsid w:val="4D24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062061"/>
  <w14:defaultImageDpi w14:val="300"/>
  <w15:docId w15:val="{ACAC5CF2-EA0F-45E0-B848-BED63E8C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721E"/>
    <w:pPr>
      <w:keepNext/>
      <w:keepLines/>
      <w:spacing w:before="200" w:after="0"/>
      <w:ind w:left="-142"/>
      <w:outlineLvl w:val="1"/>
    </w:pPr>
    <w:rPr>
      <w:rFonts w:ascii="Arial" w:hAnsi="Arial" w:cs="Arial"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45721E"/>
    <w:rPr>
      <w:rFonts w:ascii="Arial" w:hAnsi="Arial" w:cs="Arial" w:eastAsiaTheme="majorEastAsia"/>
      <w:b/>
      <w:bCs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EF878F218354A8EB35C5E8236107C" ma:contentTypeVersion="15" ma:contentTypeDescription="Create a new document." ma:contentTypeScope="" ma:versionID="da0d921413fa3835a712986c992a60ad">
  <xsd:schema xmlns:xsd="http://www.w3.org/2001/XMLSchema" xmlns:xs="http://www.w3.org/2001/XMLSchema" xmlns:p="http://schemas.microsoft.com/office/2006/metadata/properties" xmlns:ns2="eeeb782e-ead2-4c47-a669-787e4c0323b7" xmlns:ns3="31c40873-768f-4121-84a9-8521e1d7be9b" targetNamespace="http://schemas.microsoft.com/office/2006/metadata/properties" ma:root="true" ma:fieldsID="a6c027571b8af74177fc6095661663fa" ns2:_="" ns3:_="">
    <xsd:import namespace="eeeb782e-ead2-4c47-a669-787e4c0323b7"/>
    <xsd:import namespace="31c40873-768f-4121-84a9-8521e1d7be9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b782e-ead2-4c47-a669-787e4c0323b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8ee6b3-71f2-4785-9d29-58ae9eecc2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40873-768f-4121-84a9-8521e1d7be9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4b209eb-506a-4250-b541-74b27b1eb001}" ma:internalName="TaxCatchAll" ma:showField="CatchAllData" ma:web="31c40873-768f-4121-84a9-8521e1d7b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c40873-768f-4121-84a9-8521e1d7be9b" xsi:nil="true"/>
    <lcf76f155ced4ddcb4097134ff3c332f xmlns="eeeb782e-ead2-4c47-a669-787e4c0323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51682-8184-4A30-8EB4-75576A8290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928CA-32C9-471E-B866-198219B79BD3}"/>
</file>

<file path=customXml/itemProps4.xml><?xml version="1.0" encoding="utf-8"?>
<ds:datastoreItem xmlns:ds="http://schemas.openxmlformats.org/officeDocument/2006/customXml" ds:itemID="{A340DFF8-D5B2-45B3-9719-44D7D83EB257}">
  <ds:schemaRefs>
    <ds:schemaRef ds:uri="eeeb782e-ead2-4c47-a669-787e4c0323b7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31c40873-768f-4121-84a9-8521e1d7be9b"/>
    <ds:schemaRef ds:uri="http://purl.org/dc/dcmitype/"/>
    <ds:schemaRef ds:uri="http://purl.org/dc/terms/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Lea Medina</cp:lastModifiedBy>
  <cp:revision>18</cp:revision>
  <dcterms:created xsi:type="dcterms:W3CDTF">2013-12-24T15:15:00Z</dcterms:created>
  <dcterms:modified xsi:type="dcterms:W3CDTF">2026-04-10T08:18:17Z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0x010100236EF878F218354A8EB35C5E8236107C</vt:lpwstr>
  </property>
  <property fmtid="{D5CDD505-2E9C-101B-9397-08002B2CF9AE}" pid="3" name="MediaServiceImageTags">
    <vt:lpwstr/>
  </property>
</Properties>
</file>